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9FF06" w14:textId="63403B12" w:rsidR="00591C1D" w:rsidRPr="00591C1D" w:rsidRDefault="00591C1D" w:rsidP="00591C1D">
      <w:pPr>
        <w:pageBreakBefore/>
        <w:tabs>
          <w:tab w:val="num" w:pos="0"/>
        </w:tabs>
        <w:spacing w:after="660" w:line="300" w:lineRule="atLeast"/>
        <w:ind w:hanging="1134"/>
        <w:outlineLvl w:val="0"/>
        <w:rPr>
          <w:rFonts w:ascii="Verdana" w:eastAsia="DejaVu Sans" w:hAnsi="Verdana" w:cs="Times New Roman"/>
          <w:kern w:val="0"/>
          <w:sz w:val="24"/>
          <w:lang w:eastAsia="nl-NL"/>
          <w14:ligatures w14:val="none"/>
        </w:rPr>
      </w:pPr>
      <w:bookmarkStart w:id="0" w:name="_Toc496111710"/>
      <w:r w:rsidRPr="00591C1D">
        <w:rPr>
          <w:rFonts w:ascii="Verdana" w:eastAsia="DejaVu Sans" w:hAnsi="Verdana" w:cs="Times New Roman"/>
          <w:kern w:val="0"/>
          <w:lang w:eastAsia="nl-NL"/>
          <w14:ligatures w14:val="none"/>
        </w:rPr>
        <w:br/>
      </w:r>
      <w:bookmarkStart w:id="1" w:name="_Toc234311671"/>
      <w:r>
        <w:rPr>
          <w:rFonts w:ascii="Verdana" w:eastAsia="DejaVu Sans" w:hAnsi="Verdana" w:cs="Times New Roman"/>
          <w:kern w:val="0"/>
          <w:sz w:val="24"/>
          <w:lang w:eastAsia="nl-NL"/>
          <w14:ligatures w14:val="none"/>
        </w:rPr>
        <w:t xml:space="preserve">Bijlage </w:t>
      </w:r>
      <w:proofErr w:type="gramStart"/>
      <w:r>
        <w:rPr>
          <w:rFonts w:ascii="Verdana" w:eastAsia="DejaVu Sans" w:hAnsi="Verdana" w:cs="Times New Roman"/>
          <w:kern w:val="0"/>
          <w:sz w:val="24"/>
          <w:lang w:eastAsia="nl-NL"/>
          <w14:ligatures w14:val="none"/>
        </w:rPr>
        <w:t xml:space="preserve">I  </w:t>
      </w:r>
      <w:r w:rsidRPr="00591C1D">
        <w:rPr>
          <w:rFonts w:ascii="Verdana" w:eastAsia="DejaVu Sans" w:hAnsi="Verdana" w:cs="Times New Roman"/>
          <w:kern w:val="0"/>
          <w:sz w:val="24"/>
          <w:lang w:eastAsia="nl-NL"/>
          <w14:ligatures w14:val="none"/>
        </w:rPr>
        <w:t>Format</w:t>
      </w:r>
      <w:proofErr w:type="gramEnd"/>
      <w:r w:rsidRPr="00591C1D">
        <w:rPr>
          <w:rFonts w:ascii="Verdana" w:eastAsia="DejaVu Sans" w:hAnsi="Verdana" w:cs="Times New Roman"/>
          <w:kern w:val="0"/>
          <w:sz w:val="24"/>
          <w:lang w:eastAsia="nl-NL"/>
          <w14:ligatures w14:val="none"/>
        </w:rPr>
        <w:t xml:space="preserve"> Concept staat van ontleding van de inschrijvingssom</w:t>
      </w:r>
      <w:bookmarkEnd w:id="0"/>
      <w:bookmarkEnd w:id="1"/>
    </w:p>
    <w:p w14:paraId="401968DD" w14:textId="77777777" w:rsidR="00591C1D" w:rsidRPr="00591C1D" w:rsidRDefault="00591C1D" w:rsidP="00591C1D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kern w:val="0"/>
          <w:lang w:eastAsia="nl-NL"/>
          <w14:ligatures w14:val="none"/>
        </w:rPr>
      </w:pPr>
    </w:p>
    <w:tbl>
      <w:tblPr>
        <w:tblStyle w:val="Tabelraster1"/>
        <w:tblW w:w="0" w:type="auto"/>
        <w:tblInd w:w="108" w:type="dxa"/>
        <w:tblLook w:val="04A0" w:firstRow="1" w:lastRow="0" w:firstColumn="1" w:lastColumn="0" w:noHBand="0" w:noVBand="1"/>
      </w:tblPr>
      <w:tblGrid>
        <w:gridCol w:w="5190"/>
        <w:gridCol w:w="2401"/>
      </w:tblGrid>
      <w:tr w:rsidR="00591C1D" w:rsidRPr="00591C1D" w14:paraId="46678283" w14:textId="77777777" w:rsidTr="00562BE5">
        <w:tc>
          <w:tcPr>
            <w:tcW w:w="5190" w:type="dxa"/>
          </w:tcPr>
          <w:p w14:paraId="29D8BE67" w14:textId="77777777" w:rsidR="00591C1D" w:rsidRPr="00591C1D" w:rsidRDefault="00591C1D" w:rsidP="00591C1D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240" w:lineRule="atLeast"/>
              <w:rPr>
                <w:rFonts w:ascii="Verdana" w:hAnsi="Verdana" w:cs="Times New Roman"/>
                <w:b/>
              </w:rPr>
            </w:pPr>
            <w:r w:rsidRPr="00591C1D">
              <w:rPr>
                <w:rFonts w:ascii="Verdana" w:hAnsi="Verdana" w:cs="Times New Roman"/>
              </w:rPr>
              <w:t>Directe kosten</w:t>
            </w:r>
            <w:r w:rsidRPr="00591C1D">
              <w:rPr>
                <w:rFonts w:ascii="Verdana" w:hAnsi="Verdana" w:cs="Times New Roman"/>
                <w:i/>
              </w:rPr>
              <w:t xml:space="preserve"> </w:t>
            </w:r>
            <w:r w:rsidRPr="00591C1D">
              <w:rPr>
                <w:rFonts w:ascii="Verdana" w:hAnsi="Verdana" w:cs="Times New Roman"/>
                <w:i/>
                <w:iCs/>
                <w:vanish/>
              </w:rPr>
              <w:t>(posten benoemen op object- of systeemniveau en/of deelobject- of deelsysteemniveau)</w:t>
            </w:r>
          </w:p>
        </w:tc>
        <w:tc>
          <w:tcPr>
            <w:tcW w:w="2401" w:type="dxa"/>
          </w:tcPr>
          <w:p w14:paraId="7B0D4045" w14:textId="77777777" w:rsidR="00591C1D" w:rsidRPr="00591C1D" w:rsidRDefault="00591C1D" w:rsidP="00591C1D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240" w:lineRule="atLeast"/>
              <w:rPr>
                <w:rFonts w:ascii="Verdana" w:hAnsi="Verdana" w:cs="Times New Roman"/>
                <w:b/>
              </w:rPr>
            </w:pPr>
          </w:p>
        </w:tc>
      </w:tr>
      <w:tr w:rsidR="00591C1D" w:rsidRPr="00591C1D" w14:paraId="2B289E8D" w14:textId="77777777" w:rsidTr="00562BE5">
        <w:trPr>
          <w:trHeight w:val="2358"/>
        </w:trPr>
        <w:tc>
          <w:tcPr>
            <w:tcW w:w="5190" w:type="dxa"/>
          </w:tcPr>
          <w:p w14:paraId="0C06C7B7" w14:textId="77777777" w:rsidR="00591C1D" w:rsidRPr="00591C1D" w:rsidRDefault="00591C1D" w:rsidP="00591C1D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240" w:lineRule="atLeast"/>
              <w:rPr>
                <w:rFonts w:ascii="Verdana" w:hAnsi="Verdana" w:cs="Times New Roman"/>
              </w:rPr>
            </w:pPr>
          </w:p>
          <w:p w14:paraId="7B286F13" w14:textId="3C47B68F" w:rsidR="00591C1D" w:rsidRPr="00591C1D" w:rsidRDefault="00591C1D" w:rsidP="00591C1D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240" w:lineRule="atLeast"/>
              <w:rPr>
                <w:rFonts w:ascii="Verdana" w:eastAsia="Calibri" w:hAnsi="Verdana" w:cs="Verdana"/>
              </w:rPr>
            </w:pPr>
            <w:r w:rsidRPr="00591C1D">
              <w:rPr>
                <w:rFonts w:ascii="Verdana" w:hAnsi="Verdana" w:cs="Times New Roman"/>
              </w:rPr>
              <w:t xml:space="preserve">Inschrijfsom kosten t.a.v. het </w:t>
            </w:r>
            <w:r w:rsidRPr="00591C1D">
              <w:rPr>
                <w:rFonts w:ascii="Verdana" w:eastAsia="Calibri" w:hAnsi="Verdana" w:cs="Verdana"/>
              </w:rPr>
              <w:t>verwerken en indienen van een (verzamel-)factuur en het voorzien van managementinformatie (tot een maximum van € 50)</w:t>
            </w:r>
          </w:p>
          <w:p w14:paraId="593A2390" w14:textId="77777777" w:rsidR="00591C1D" w:rsidRPr="00591C1D" w:rsidRDefault="00591C1D" w:rsidP="00591C1D">
            <w:pPr>
              <w:autoSpaceDE w:val="0"/>
              <w:autoSpaceDN w:val="0"/>
              <w:adjustRightInd w:val="0"/>
              <w:rPr>
                <w:rFonts w:ascii="Verdana" w:eastAsia="Calibri" w:hAnsi="Verdana" w:cs="Verdana"/>
              </w:rPr>
            </w:pPr>
            <w:r w:rsidRPr="00591C1D">
              <w:rPr>
                <w:rFonts w:ascii="Verdana" w:eastAsia="Calibri" w:hAnsi="Verdana" w:cs="Verdana"/>
              </w:rPr>
              <w:t xml:space="preserve">Hiervoor dient het format factuuroverzicht te worden gehanteerd. </w:t>
            </w:r>
          </w:p>
          <w:p w14:paraId="2673284D" w14:textId="77777777" w:rsidR="00591C1D" w:rsidRPr="00591C1D" w:rsidRDefault="00591C1D" w:rsidP="00591C1D">
            <w:pPr>
              <w:autoSpaceDE w:val="0"/>
              <w:autoSpaceDN w:val="0"/>
              <w:adjustRightInd w:val="0"/>
              <w:rPr>
                <w:rFonts w:ascii="Verdana" w:eastAsia="Calibri" w:hAnsi="Verdana" w:cs="Verdana"/>
              </w:rPr>
            </w:pPr>
          </w:p>
          <w:p w14:paraId="2ADDD569" w14:textId="1C618A83" w:rsidR="00591C1D" w:rsidRPr="00591C1D" w:rsidRDefault="00591C1D" w:rsidP="00591C1D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240" w:lineRule="atLeast"/>
              <w:rPr>
                <w:rFonts w:ascii="Verdana" w:hAnsi="Verdana" w:cs="Times New Roman"/>
              </w:rPr>
            </w:pPr>
            <w:r w:rsidRPr="00591C1D">
              <w:rPr>
                <w:rFonts w:ascii="Verdana" w:hAnsi="Verdana" w:cs="Times New Roman"/>
              </w:rPr>
              <w:t xml:space="preserve">                                        Kosten </w:t>
            </w:r>
            <w:r w:rsidRPr="00591C1D">
              <w:rPr>
                <w:rFonts w:ascii="Verdana" w:hAnsi="Verdana" w:cs="Times New Roman"/>
                <w:u w:val="single"/>
              </w:rPr>
              <w:t xml:space="preserve">per </w:t>
            </w:r>
            <w:r w:rsidR="001F63F4">
              <w:rPr>
                <w:rFonts w:ascii="Verdana" w:hAnsi="Verdana" w:cs="Times New Roman"/>
                <w:u w:val="single"/>
              </w:rPr>
              <w:t>factuur</w:t>
            </w:r>
            <w:r w:rsidRPr="00591C1D">
              <w:rPr>
                <w:rFonts w:ascii="Verdana" w:hAnsi="Verdana" w:cs="Times New Roman"/>
                <w:u w:val="single"/>
              </w:rPr>
              <w:t>*</w:t>
            </w:r>
          </w:p>
          <w:p w14:paraId="1B50E2E8" w14:textId="77777777" w:rsidR="00591C1D" w:rsidRPr="00591C1D" w:rsidRDefault="00591C1D" w:rsidP="00591C1D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240" w:lineRule="atLeast"/>
              <w:rPr>
                <w:rFonts w:ascii="Verdana" w:hAnsi="Verdana" w:cs="Times New Roman"/>
                <w:b/>
              </w:rPr>
            </w:pPr>
          </w:p>
        </w:tc>
        <w:tc>
          <w:tcPr>
            <w:tcW w:w="2401" w:type="dxa"/>
          </w:tcPr>
          <w:p w14:paraId="091D95E2" w14:textId="77777777" w:rsidR="00591C1D" w:rsidRPr="00591C1D" w:rsidRDefault="00591C1D" w:rsidP="00591C1D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240" w:lineRule="atLeast"/>
              <w:rPr>
                <w:rFonts w:ascii="Verdana" w:hAnsi="Verdana" w:cs="Times New Roman"/>
              </w:rPr>
            </w:pPr>
          </w:p>
          <w:p w14:paraId="4F0BAA09" w14:textId="77777777" w:rsidR="00591C1D" w:rsidRPr="00591C1D" w:rsidRDefault="00591C1D" w:rsidP="00591C1D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240" w:lineRule="atLeast"/>
              <w:rPr>
                <w:rFonts w:ascii="Verdana" w:hAnsi="Verdana" w:cs="Times New Roman"/>
              </w:rPr>
            </w:pPr>
          </w:p>
          <w:p w14:paraId="0D86F82F" w14:textId="77777777" w:rsidR="00591C1D" w:rsidRPr="00591C1D" w:rsidRDefault="00591C1D" w:rsidP="00591C1D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240" w:lineRule="atLeast"/>
              <w:rPr>
                <w:rFonts w:ascii="Verdana" w:hAnsi="Verdana" w:cs="Times New Roman"/>
              </w:rPr>
            </w:pPr>
          </w:p>
          <w:p w14:paraId="0DEBDF8B" w14:textId="77777777" w:rsidR="00591C1D" w:rsidRPr="00591C1D" w:rsidRDefault="00591C1D" w:rsidP="00591C1D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240" w:lineRule="atLeast"/>
              <w:rPr>
                <w:rFonts w:ascii="Verdana" w:hAnsi="Verdana" w:cs="Times New Roman"/>
              </w:rPr>
            </w:pPr>
          </w:p>
          <w:p w14:paraId="2CEBA160" w14:textId="77777777" w:rsidR="00591C1D" w:rsidRPr="00591C1D" w:rsidRDefault="00591C1D" w:rsidP="00591C1D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240" w:lineRule="atLeast"/>
              <w:rPr>
                <w:rFonts w:ascii="Verdana" w:hAnsi="Verdana" w:cs="Times New Roman"/>
              </w:rPr>
            </w:pPr>
          </w:p>
          <w:p w14:paraId="669ABD75" w14:textId="77777777" w:rsidR="00591C1D" w:rsidRPr="00591C1D" w:rsidRDefault="00591C1D" w:rsidP="00591C1D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240" w:lineRule="atLeast"/>
              <w:rPr>
                <w:rFonts w:ascii="Verdana" w:hAnsi="Verdana" w:cs="Times New Roman"/>
              </w:rPr>
            </w:pPr>
          </w:p>
          <w:p w14:paraId="59632CAF" w14:textId="77777777" w:rsidR="00591C1D" w:rsidRPr="00591C1D" w:rsidRDefault="00591C1D" w:rsidP="00591C1D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240" w:lineRule="atLeast"/>
              <w:rPr>
                <w:rFonts w:ascii="Verdana" w:hAnsi="Verdana" w:cs="Times New Roman"/>
              </w:rPr>
            </w:pPr>
          </w:p>
          <w:p w14:paraId="4CB62717" w14:textId="77777777" w:rsidR="00591C1D" w:rsidRPr="00591C1D" w:rsidRDefault="00591C1D" w:rsidP="00591C1D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240" w:lineRule="atLeast"/>
              <w:rPr>
                <w:rFonts w:ascii="Verdana" w:hAnsi="Verdana" w:cs="Times New Roman"/>
              </w:rPr>
            </w:pPr>
          </w:p>
          <w:p w14:paraId="03067E51" w14:textId="77777777" w:rsidR="00591C1D" w:rsidRPr="00591C1D" w:rsidRDefault="00591C1D" w:rsidP="00591C1D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240" w:lineRule="atLeast"/>
              <w:rPr>
                <w:rFonts w:ascii="Verdana" w:hAnsi="Verdana" w:cs="Times New Roman"/>
                <w:b/>
              </w:rPr>
            </w:pPr>
            <w:r w:rsidRPr="00591C1D">
              <w:rPr>
                <w:rFonts w:ascii="Verdana" w:hAnsi="Verdana" w:cs="Times New Roman"/>
              </w:rPr>
              <w:t>€</w:t>
            </w:r>
          </w:p>
        </w:tc>
      </w:tr>
    </w:tbl>
    <w:p w14:paraId="505758BF" w14:textId="77777777" w:rsidR="00591C1D" w:rsidRPr="00591C1D" w:rsidRDefault="00591C1D" w:rsidP="00591C1D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kern w:val="0"/>
          <w:lang w:eastAsia="nl-NL"/>
          <w14:ligatures w14:val="none"/>
        </w:rPr>
      </w:pPr>
    </w:p>
    <w:p w14:paraId="41F479D8" w14:textId="77777777" w:rsidR="00591C1D" w:rsidRPr="00591C1D" w:rsidRDefault="00591C1D" w:rsidP="00591C1D">
      <w:pPr>
        <w:spacing w:after="160" w:line="259" w:lineRule="auto"/>
        <w:rPr>
          <w:rFonts w:ascii="Verdana" w:eastAsia="DejaVu Sans" w:hAnsi="Verdana" w:cs="Times New Roman"/>
          <w:kern w:val="0"/>
          <w:szCs w:val="24"/>
          <w:lang w:eastAsia="nl-NL"/>
          <w14:ligatures w14:val="none"/>
        </w:rPr>
      </w:pPr>
    </w:p>
    <w:p w14:paraId="756F3A6A" w14:textId="023BFAAF" w:rsidR="003F5EB0" w:rsidRPr="003F5EB0" w:rsidRDefault="00591C1D" w:rsidP="00591C1D">
      <w:pPr>
        <w:spacing w:after="160" w:line="259" w:lineRule="auto"/>
        <w:contextualSpacing/>
      </w:pPr>
      <w:r w:rsidRPr="00591C1D">
        <w:rPr>
          <w:rFonts w:ascii="Verdana" w:eastAsia="DejaVu Sans" w:hAnsi="Verdana" w:cs="Times New Roman"/>
          <w:kern w:val="0"/>
          <w:szCs w:val="24"/>
          <w:lang w:eastAsia="nl-NL"/>
          <w14:ligatures w14:val="none"/>
        </w:rPr>
        <w:t>*Dit bedrag dient overeen te komen met het bedrag op het inschrijvingsbiljet</w:t>
      </w:r>
    </w:p>
    <w:sectPr w:rsidR="003F5EB0" w:rsidRPr="003F5EB0" w:rsidSect="000B3F94">
      <w:head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372FD" w14:textId="77777777" w:rsidR="005164B2" w:rsidRDefault="005164B2" w:rsidP="0088501B">
      <w:r>
        <w:separator/>
      </w:r>
    </w:p>
  </w:endnote>
  <w:endnote w:type="continuationSeparator" w:id="0">
    <w:p w14:paraId="4BDD7946" w14:textId="77777777" w:rsidR="005164B2" w:rsidRDefault="005164B2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Lohit Hindi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27C14" w14:textId="77777777" w:rsidR="005164B2" w:rsidRDefault="005164B2" w:rsidP="0088501B">
      <w:r>
        <w:separator/>
      </w:r>
    </w:p>
  </w:footnote>
  <w:footnote w:type="continuationSeparator" w:id="0">
    <w:p w14:paraId="72681F08" w14:textId="77777777" w:rsidR="005164B2" w:rsidRDefault="005164B2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7585B" w14:textId="6DED5568" w:rsidR="00E456EE" w:rsidRDefault="00FA5FCB">
    <w:pPr>
      <w:pStyle w:val="Koptekst"/>
    </w:pPr>
    <w:r>
      <w:t>Zaaknummer 31218247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 w16cid:durableId="317921249">
    <w:abstractNumId w:val="9"/>
  </w:num>
  <w:num w:numId="2" w16cid:durableId="1997418421">
    <w:abstractNumId w:val="11"/>
  </w:num>
  <w:num w:numId="3" w16cid:durableId="436800911">
    <w:abstractNumId w:val="27"/>
  </w:num>
  <w:num w:numId="4" w16cid:durableId="1692342570">
    <w:abstractNumId w:val="10"/>
  </w:num>
  <w:num w:numId="5" w16cid:durableId="722411016">
    <w:abstractNumId w:val="15"/>
  </w:num>
  <w:num w:numId="6" w16cid:durableId="40830496">
    <w:abstractNumId w:val="18"/>
  </w:num>
  <w:num w:numId="7" w16cid:durableId="937130238">
    <w:abstractNumId w:val="2"/>
  </w:num>
  <w:num w:numId="8" w16cid:durableId="1719359043">
    <w:abstractNumId w:val="1"/>
  </w:num>
  <w:num w:numId="9" w16cid:durableId="1372220158">
    <w:abstractNumId w:val="0"/>
  </w:num>
  <w:num w:numId="10" w16cid:durableId="484473299">
    <w:abstractNumId w:val="7"/>
  </w:num>
  <w:num w:numId="11" w16cid:durableId="800611215">
    <w:abstractNumId w:val="5"/>
  </w:num>
  <w:num w:numId="12" w16cid:durableId="625819480">
    <w:abstractNumId w:val="5"/>
  </w:num>
  <w:num w:numId="13" w16cid:durableId="1583371735">
    <w:abstractNumId w:val="28"/>
  </w:num>
  <w:num w:numId="14" w16cid:durableId="2146198346">
    <w:abstractNumId w:val="3"/>
  </w:num>
  <w:num w:numId="15" w16cid:durableId="150634294">
    <w:abstractNumId w:val="16"/>
  </w:num>
  <w:num w:numId="16" w16cid:durableId="1705523720">
    <w:abstractNumId w:val="22"/>
  </w:num>
  <w:num w:numId="17" w16cid:durableId="1239363082">
    <w:abstractNumId w:val="8"/>
  </w:num>
  <w:num w:numId="18" w16cid:durableId="585267168">
    <w:abstractNumId w:val="19"/>
  </w:num>
  <w:num w:numId="19" w16cid:durableId="2006207251">
    <w:abstractNumId w:val="29"/>
  </w:num>
  <w:num w:numId="20" w16cid:durableId="747844200">
    <w:abstractNumId w:val="12"/>
  </w:num>
  <w:num w:numId="21" w16cid:durableId="1180269829">
    <w:abstractNumId w:val="21"/>
  </w:num>
  <w:num w:numId="22" w16cid:durableId="243687126">
    <w:abstractNumId w:val="24"/>
  </w:num>
  <w:num w:numId="23" w16cid:durableId="47531952">
    <w:abstractNumId w:val="17"/>
  </w:num>
  <w:num w:numId="24" w16cid:durableId="426391861">
    <w:abstractNumId w:val="26"/>
  </w:num>
  <w:num w:numId="25" w16cid:durableId="1140995804">
    <w:abstractNumId w:val="25"/>
  </w:num>
  <w:num w:numId="26" w16cid:durableId="1598709428">
    <w:abstractNumId w:val="6"/>
  </w:num>
  <w:num w:numId="27" w16cid:durableId="1278222267">
    <w:abstractNumId w:val="14"/>
  </w:num>
  <w:num w:numId="28" w16cid:durableId="681392137">
    <w:abstractNumId w:val="20"/>
  </w:num>
  <w:num w:numId="29" w16cid:durableId="1493452365">
    <w:abstractNumId w:val="4"/>
  </w:num>
  <w:num w:numId="30" w16cid:durableId="741875026">
    <w:abstractNumId w:val="13"/>
  </w:num>
  <w:num w:numId="31" w16cid:durableId="158210731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C1D"/>
    <w:rsid w:val="00043163"/>
    <w:rsid w:val="00056D70"/>
    <w:rsid w:val="000B3F94"/>
    <w:rsid w:val="000E1F3B"/>
    <w:rsid w:val="00173156"/>
    <w:rsid w:val="001D6F03"/>
    <w:rsid w:val="001F63F4"/>
    <w:rsid w:val="002A6578"/>
    <w:rsid w:val="002B1092"/>
    <w:rsid w:val="002C036A"/>
    <w:rsid w:val="002E0FD2"/>
    <w:rsid w:val="002F3BF8"/>
    <w:rsid w:val="0033362F"/>
    <w:rsid w:val="0038549E"/>
    <w:rsid w:val="003C4BF2"/>
    <w:rsid w:val="003D51FB"/>
    <w:rsid w:val="003F5EB0"/>
    <w:rsid w:val="003F6EDB"/>
    <w:rsid w:val="0040142D"/>
    <w:rsid w:val="0040571B"/>
    <w:rsid w:val="00430F83"/>
    <w:rsid w:val="00450447"/>
    <w:rsid w:val="004A51EB"/>
    <w:rsid w:val="004B0EA1"/>
    <w:rsid w:val="004B199C"/>
    <w:rsid w:val="004D766D"/>
    <w:rsid w:val="005164B2"/>
    <w:rsid w:val="00591C1D"/>
    <w:rsid w:val="005A4FBE"/>
    <w:rsid w:val="005D2CF1"/>
    <w:rsid w:val="005E046F"/>
    <w:rsid w:val="006006F5"/>
    <w:rsid w:val="006338D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BA1162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A5FCB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F6F51"/>
  <w15:chartTrackingRefBased/>
  <w15:docId w15:val="{6EDE17EA-C606-419D-A549-055F1FE10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18"/>
        <w:szCs w:val="18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rsid w:val="00591C1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591C1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591C1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591C1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9"/>
    <w:semiHidden/>
    <w:rsid w:val="00591C1D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591C1D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591C1D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591C1D"/>
    <w:rPr>
      <w:rFonts w:eastAsiaTheme="majorEastAsia" w:cstheme="majorBidi"/>
      <w:color w:val="272727" w:themeColor="text1" w:themeTint="D8"/>
    </w:rPr>
  </w:style>
  <w:style w:type="table" w:customStyle="1" w:styleId="Tabelraster1">
    <w:name w:val="Tabelraster1"/>
    <w:basedOn w:val="Standaardtabel"/>
    <w:next w:val="Tabelraster"/>
    <w:uiPriority w:val="59"/>
    <w:rsid w:val="00591C1D"/>
    <w:rPr>
      <w:rFonts w:ascii="Times New Roman" w:eastAsia="DejaVu Sans" w:hAnsi="Times New Roman" w:cs="Lohit Hindi"/>
      <w:kern w:val="0"/>
      <w:sz w:val="20"/>
      <w:szCs w:val="20"/>
      <w:lang w:eastAsia="nl-N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Hage, Charles (RWS PPO)</dc:creator>
  <cp:keywords/>
  <dc:description/>
  <cp:lastModifiedBy>Hage, Charles (RWS PPO)</cp:lastModifiedBy>
  <cp:revision>2</cp:revision>
  <dcterms:created xsi:type="dcterms:W3CDTF">2026-07-08T12:34:00Z</dcterms:created>
  <dcterms:modified xsi:type="dcterms:W3CDTF">2026-07-08T12:34:00Z</dcterms:modified>
</cp:coreProperties>
</file>